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4"/>
        </w:rPr>
        <w:t>NORIK NELA</w:t>
      </w:r>
    </w:p>
    <w:p>
      <w:pPr>
        <w:jc w:val="center"/>
      </w:pPr>
      <w:r>
        <w:rPr>
          <w:b/>
        </w:rPr>
        <w:t xml:space="preserve">Prishtinë, Kosovë | </w:t>
      </w:r>
      <w:r>
        <w:t xml:space="preserve">049883304 | </w:t>
      </w:r>
      <w:r>
        <w:t>noriknela2007@gmail.com</w:t>
      </w:r>
    </w:p>
    <w:p>
      <w:pPr>
        <w:pStyle w:val="Heading1"/>
      </w:pPr>
      <w:r>
        <w:t>Rreth Meje</w:t>
      </w:r>
    </w:p>
    <w:p>
      <w:r>
        <w:t>Jam një person i disiplinuar, komunikues dhe i motivuar për të punuar në ambient dinamik. Kam aftësi të mira në bashkëpunim me ekip dhe jam i gatshëm të mësoj shpejt. Kam marrë pjesë si vullnetar në fushata elektorale, ku kam zhvilluar aftësi komunikimi dhe përgjegjësie.</w:t>
      </w:r>
    </w:p>
    <w:p>
      <w:pPr>
        <w:pStyle w:val="Heading1"/>
      </w:pPr>
      <w:r>
        <w:t>Arsimi</w:t>
      </w:r>
    </w:p>
    <w:p>
      <w:r>
        <w:rPr>
          <w:b/>
        </w:rPr>
        <w:t>Gjimnazi “Xhevdet Doda”</w:t>
      </w:r>
      <w:r>
        <w:br/>
        <w:t>Shkolla e Mesme e Përfunduar</w:t>
      </w:r>
    </w:p>
    <w:p>
      <w:pPr>
        <w:pStyle w:val="Heading1"/>
      </w:pPr>
      <w:r>
        <w:t>Eksperienca &amp; Aktivitetet</w:t>
      </w:r>
    </w:p>
    <w:p>
      <w:pPr>
        <w:pStyle w:val="ListBullet"/>
      </w:pPr>
      <w:r>
        <w:rPr>
          <w:b/>
        </w:rPr>
        <w:t>Vullnetar në fushata elektorale</w:t>
      </w:r>
      <w:r>
        <w:t xml:space="preserve"> – Përfshirje në komunikim me njerëz, organizim dhe punë ekipore.</w:t>
      </w:r>
    </w:p>
    <w:p>
      <w:pPr>
        <w:pStyle w:val="Heading1"/>
      </w:pPr>
      <w:r>
        <w:t>Aftësi</w:t>
      </w:r>
    </w:p>
    <w:p>
      <w:pPr>
        <w:pStyle w:val="ListBullet"/>
      </w:pPr>
      <w:r>
        <w:t>Komunikim i mirë</w:t>
      </w:r>
    </w:p>
    <w:p>
      <w:pPr>
        <w:pStyle w:val="ListBullet"/>
      </w:pPr>
      <w:r>
        <w:t>Punë në ekip</w:t>
      </w:r>
    </w:p>
    <w:p>
      <w:pPr>
        <w:pStyle w:val="ListBullet"/>
      </w:pPr>
      <w:r>
        <w:t>Disiplinë dhe përgjegjësi</w:t>
      </w:r>
    </w:p>
    <w:p>
      <w:pPr>
        <w:pStyle w:val="ListBullet"/>
      </w:pPr>
      <w:r>
        <w:t>Mësim i shpejtë</w:t>
      </w:r>
    </w:p>
    <w:p>
      <w:pPr>
        <w:pStyle w:val="ListBullet"/>
      </w:pPr>
      <w:r>
        <w:t>Shqip dhe Anglisht</w:t>
      </w:r>
    </w:p>
    <w:p>
      <w:pPr>
        <w:pStyle w:val="Heading1"/>
      </w:pPr>
      <w:r>
        <w:t>Pozicioni i Dëshiruar</w:t>
      </w:r>
    </w:p>
    <w:p>
      <w:r>
        <w:t>Arkatar / Cashier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